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培训记录表</w:t>
      </w:r>
    </w:p>
    <w:p>
      <w:r>
        <w:t>记录编号：FM-045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培训主题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培训日期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培训地点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讲师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姓名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部门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考核成绩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签名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